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黄花英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4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生制药221;生制药222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生制药221;生制药222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